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4757B6" w:rsidRPr="00DA57B1" w:rsidTr="00DA57B1">
        <w:tc>
          <w:tcPr>
            <w:tcW w:w="4248" w:type="dxa"/>
          </w:tcPr>
          <w:p w:rsidR="004757B6" w:rsidRPr="00DA57B1" w:rsidRDefault="004757B6" w:rsidP="00DA57B1">
            <w:pPr>
              <w:jc w:val="center"/>
              <w:rPr>
                <w:rFonts w:ascii="Calibri" w:hAnsi="Calibri" w:cs="Calibri"/>
                <w:color w:val="auto"/>
                <w:sz w:val="20"/>
                <w:szCs w:val="20"/>
                <w:lang w:eastAsia="en-US"/>
              </w:rPr>
            </w:pPr>
          </w:p>
        </w:tc>
        <w:tc>
          <w:tcPr>
            <w:tcW w:w="5641" w:type="dxa"/>
          </w:tcPr>
          <w:p w:rsidR="004757B6" w:rsidRPr="00DA57B1" w:rsidRDefault="004757B6" w:rsidP="00DA57B1">
            <w:pPr>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ЗАТВЕРДЖЕНО</w:t>
            </w:r>
          </w:p>
          <w:p w:rsidR="004757B6" w:rsidRPr="00DA57B1" w:rsidRDefault="004757B6" w:rsidP="00DA57B1">
            <w:pPr>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Рішення девʹятої сесії</w:t>
            </w:r>
          </w:p>
          <w:p w:rsidR="004757B6" w:rsidRPr="00DA57B1" w:rsidRDefault="004757B6" w:rsidP="00DA57B1">
            <w:pPr>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районної ради сьомого скликання</w:t>
            </w:r>
          </w:p>
          <w:p w:rsidR="004757B6" w:rsidRPr="00DA57B1" w:rsidRDefault="004757B6" w:rsidP="00DA57B1">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4757B6" w:rsidRPr="00DA57B1" w:rsidRDefault="004757B6" w:rsidP="00DA57B1">
            <w:pPr>
              <w:ind w:firstLine="507"/>
              <w:jc w:val="both"/>
              <w:rPr>
                <w:rFonts w:ascii="Times New Roman" w:hAnsi="Times New Roman" w:cs="Times New Roman"/>
                <w:color w:val="auto"/>
                <w:sz w:val="28"/>
                <w:szCs w:val="28"/>
                <w:lang w:eastAsia="ru-RU"/>
              </w:rPr>
            </w:pPr>
          </w:p>
          <w:p w:rsidR="004757B6" w:rsidRPr="00DA57B1" w:rsidRDefault="004757B6" w:rsidP="00DA57B1">
            <w:pPr>
              <w:ind w:firstLine="507"/>
              <w:jc w:val="both"/>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Голова районної ради</w:t>
            </w:r>
          </w:p>
          <w:p w:rsidR="004757B6" w:rsidRPr="00DA57B1" w:rsidRDefault="004757B6" w:rsidP="00DA57B1">
            <w:pPr>
              <w:ind w:firstLine="507"/>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ab/>
            </w:r>
            <w:r w:rsidRPr="00DA57B1">
              <w:rPr>
                <w:rFonts w:ascii="Times New Roman" w:hAnsi="Times New Roman" w:cs="Times New Roman"/>
                <w:color w:val="auto"/>
                <w:sz w:val="28"/>
                <w:szCs w:val="28"/>
                <w:lang w:eastAsia="ru-RU"/>
              </w:rPr>
              <w:tab/>
            </w:r>
            <w:r w:rsidRPr="00DA57B1">
              <w:rPr>
                <w:rFonts w:ascii="Times New Roman" w:hAnsi="Times New Roman" w:cs="Times New Roman"/>
                <w:color w:val="auto"/>
                <w:sz w:val="28"/>
                <w:szCs w:val="28"/>
                <w:lang w:eastAsia="ru-RU"/>
              </w:rPr>
              <w:tab/>
              <w:t xml:space="preserve">                                        </w:t>
            </w:r>
          </w:p>
          <w:p w:rsidR="004757B6" w:rsidRPr="00DA57B1" w:rsidRDefault="004757B6" w:rsidP="00DA57B1">
            <w:pPr>
              <w:ind w:firstLine="507"/>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 xml:space="preserve">                        ___________Д.С.Калінін</w:t>
            </w:r>
          </w:p>
        </w:tc>
      </w:tr>
    </w:tbl>
    <w:p w:rsidR="004757B6" w:rsidRPr="00DA57B1" w:rsidRDefault="004757B6" w:rsidP="00A80979">
      <w:pPr>
        <w:pStyle w:val="BodyText"/>
        <w:shd w:val="clear" w:color="auto" w:fill="auto"/>
        <w:spacing w:line="240" w:lineRule="auto"/>
        <w:ind w:firstLine="0"/>
        <w:rPr>
          <w:sz w:val="28"/>
          <w:szCs w:val="28"/>
        </w:rPr>
      </w:pPr>
    </w:p>
    <w:p w:rsidR="004757B6" w:rsidRDefault="004757B6" w:rsidP="00A80979">
      <w:pPr>
        <w:pStyle w:val="BodyText"/>
        <w:shd w:val="clear" w:color="auto" w:fill="auto"/>
        <w:spacing w:line="240" w:lineRule="auto"/>
        <w:ind w:firstLine="0"/>
        <w:rPr>
          <w:sz w:val="28"/>
          <w:szCs w:val="28"/>
          <w:lang w:val="uk-UA"/>
        </w:rPr>
      </w:pPr>
    </w:p>
    <w:p w:rsidR="004757B6" w:rsidRDefault="004757B6" w:rsidP="00A80979">
      <w:pPr>
        <w:pStyle w:val="BodyText"/>
        <w:shd w:val="clear" w:color="auto" w:fill="auto"/>
        <w:spacing w:line="240" w:lineRule="auto"/>
        <w:ind w:firstLine="0"/>
        <w:rPr>
          <w:sz w:val="28"/>
          <w:szCs w:val="28"/>
          <w:lang w:val="uk-UA"/>
        </w:rPr>
      </w:pPr>
    </w:p>
    <w:p w:rsidR="004757B6" w:rsidRDefault="004757B6" w:rsidP="00A80979">
      <w:pPr>
        <w:pStyle w:val="BodyText"/>
        <w:shd w:val="clear" w:color="auto" w:fill="auto"/>
        <w:spacing w:line="240" w:lineRule="auto"/>
        <w:ind w:firstLine="0"/>
        <w:rPr>
          <w:sz w:val="28"/>
          <w:szCs w:val="28"/>
          <w:lang w:val="uk-UA"/>
        </w:rPr>
      </w:pPr>
    </w:p>
    <w:p w:rsidR="004757B6" w:rsidRDefault="004757B6" w:rsidP="00A80979">
      <w:pPr>
        <w:pStyle w:val="BodyText"/>
        <w:shd w:val="clear" w:color="auto" w:fill="auto"/>
        <w:spacing w:line="240" w:lineRule="auto"/>
        <w:ind w:firstLine="0"/>
        <w:rPr>
          <w:sz w:val="28"/>
          <w:szCs w:val="28"/>
          <w:lang w:val="uk-UA"/>
        </w:rPr>
      </w:pPr>
    </w:p>
    <w:p w:rsidR="004757B6" w:rsidRDefault="004757B6" w:rsidP="00A80979">
      <w:pPr>
        <w:pStyle w:val="BodyText"/>
        <w:shd w:val="clear" w:color="auto" w:fill="auto"/>
        <w:spacing w:line="240" w:lineRule="auto"/>
        <w:ind w:firstLine="0"/>
        <w:rPr>
          <w:sz w:val="28"/>
          <w:szCs w:val="28"/>
          <w:lang w:val="uk-UA"/>
        </w:rPr>
      </w:pPr>
    </w:p>
    <w:p w:rsidR="004757B6" w:rsidRPr="008959F5" w:rsidRDefault="004757B6" w:rsidP="00A80979">
      <w:pPr>
        <w:pStyle w:val="BodyText"/>
        <w:shd w:val="clear" w:color="auto" w:fill="auto"/>
        <w:spacing w:line="240" w:lineRule="auto"/>
        <w:ind w:firstLine="0"/>
        <w:rPr>
          <w:sz w:val="28"/>
          <w:szCs w:val="28"/>
          <w:lang w:val="uk-UA"/>
        </w:rPr>
      </w:pPr>
    </w:p>
    <w:p w:rsidR="004757B6" w:rsidRPr="008959F5" w:rsidRDefault="004757B6" w:rsidP="00A80979">
      <w:pPr>
        <w:pStyle w:val="BodyText"/>
        <w:shd w:val="clear" w:color="auto" w:fill="auto"/>
        <w:spacing w:line="240" w:lineRule="auto"/>
        <w:ind w:left="6237" w:firstLine="0"/>
        <w:rPr>
          <w:sz w:val="28"/>
          <w:szCs w:val="28"/>
          <w:lang w:val="uk-UA"/>
        </w:rPr>
      </w:pPr>
    </w:p>
    <w:p w:rsidR="004757B6" w:rsidRPr="008959F5" w:rsidRDefault="004757B6" w:rsidP="00A80979">
      <w:pPr>
        <w:pStyle w:val="BodyText"/>
        <w:shd w:val="clear" w:color="auto" w:fill="auto"/>
        <w:spacing w:line="240" w:lineRule="auto"/>
        <w:ind w:left="6237" w:firstLine="0"/>
        <w:rPr>
          <w:sz w:val="28"/>
          <w:szCs w:val="28"/>
          <w:lang w:val="uk-UA"/>
        </w:rPr>
      </w:pPr>
    </w:p>
    <w:p w:rsidR="004757B6" w:rsidRPr="008959F5" w:rsidRDefault="004757B6" w:rsidP="00A80979">
      <w:pPr>
        <w:pStyle w:val="BodyText"/>
        <w:shd w:val="clear" w:color="auto" w:fill="auto"/>
        <w:spacing w:line="240" w:lineRule="auto"/>
        <w:ind w:left="6237" w:firstLine="0"/>
        <w:rPr>
          <w:sz w:val="28"/>
          <w:szCs w:val="28"/>
          <w:lang w:val="uk-UA"/>
        </w:rPr>
      </w:pPr>
    </w:p>
    <w:p w:rsidR="004757B6" w:rsidRPr="008959F5" w:rsidRDefault="004757B6" w:rsidP="00A80979">
      <w:pPr>
        <w:pStyle w:val="BodyText"/>
        <w:shd w:val="clear" w:color="auto" w:fill="auto"/>
        <w:spacing w:line="240" w:lineRule="auto"/>
        <w:ind w:left="6237" w:firstLine="0"/>
        <w:rPr>
          <w:sz w:val="28"/>
          <w:szCs w:val="28"/>
          <w:lang w:val="uk-UA"/>
        </w:rPr>
      </w:pPr>
    </w:p>
    <w:p w:rsidR="004757B6" w:rsidRPr="008959F5" w:rsidRDefault="004757B6" w:rsidP="00A80979">
      <w:pPr>
        <w:pStyle w:val="BodyText"/>
        <w:shd w:val="clear" w:color="auto" w:fill="auto"/>
        <w:spacing w:line="240" w:lineRule="auto"/>
        <w:ind w:left="6237" w:firstLine="0"/>
        <w:rPr>
          <w:sz w:val="28"/>
          <w:szCs w:val="28"/>
          <w:lang w:val="uk-UA"/>
        </w:rPr>
      </w:pPr>
    </w:p>
    <w:p w:rsidR="004757B6" w:rsidRPr="008959F5" w:rsidRDefault="004757B6" w:rsidP="008959F5">
      <w:pPr>
        <w:jc w:val="center"/>
        <w:rPr>
          <w:rFonts w:ascii="Times New Roman" w:hAnsi="Times New Roman"/>
          <w:b/>
          <w:spacing w:val="-11"/>
          <w:sz w:val="28"/>
          <w:szCs w:val="28"/>
        </w:rPr>
      </w:pPr>
      <w:r w:rsidRPr="008959F5">
        <w:rPr>
          <w:rFonts w:ascii="Times New Roman" w:hAnsi="Times New Roman"/>
          <w:b/>
          <w:spacing w:val="-11"/>
          <w:sz w:val="28"/>
          <w:szCs w:val="28"/>
        </w:rPr>
        <w:t>СТАТУТ</w:t>
      </w:r>
    </w:p>
    <w:p w:rsidR="004757B6" w:rsidRPr="008959F5" w:rsidRDefault="004757B6" w:rsidP="008959F5">
      <w:pPr>
        <w:jc w:val="center"/>
        <w:rPr>
          <w:rFonts w:ascii="Times New Roman" w:hAnsi="Times New Roman"/>
          <w:b/>
          <w:spacing w:val="-11"/>
          <w:sz w:val="28"/>
          <w:szCs w:val="28"/>
        </w:rPr>
      </w:pPr>
      <w:r w:rsidRPr="008959F5">
        <w:rPr>
          <w:rFonts w:ascii="Times New Roman" w:hAnsi="Times New Roman"/>
          <w:b/>
          <w:spacing w:val="-11"/>
          <w:sz w:val="28"/>
          <w:szCs w:val="28"/>
        </w:rPr>
        <w:t>КОМУНАЛЬНОГО ЗАКЛАДУ</w:t>
      </w:r>
    </w:p>
    <w:p w:rsidR="004757B6" w:rsidRPr="008959F5" w:rsidRDefault="004757B6" w:rsidP="008959F5">
      <w:pPr>
        <w:jc w:val="center"/>
        <w:rPr>
          <w:rFonts w:ascii="Times New Roman" w:hAnsi="Times New Roman"/>
          <w:b/>
          <w:spacing w:val="-11"/>
          <w:sz w:val="28"/>
          <w:szCs w:val="28"/>
        </w:rPr>
      </w:pPr>
      <w:r w:rsidRPr="008959F5">
        <w:rPr>
          <w:rFonts w:ascii="Times New Roman" w:hAnsi="Times New Roman"/>
          <w:b/>
          <w:spacing w:val="-11"/>
          <w:sz w:val="28"/>
          <w:szCs w:val="28"/>
        </w:rPr>
        <w:t>«ТОПОЛИНСЬКА ЗАГАЛЬНООСВІТНЯ ШКОЛА І-ІІІ СТУПЕНІВ»</w:t>
      </w:r>
    </w:p>
    <w:p w:rsidR="004757B6" w:rsidRPr="008959F5" w:rsidRDefault="004757B6" w:rsidP="008959F5">
      <w:pPr>
        <w:jc w:val="center"/>
        <w:rPr>
          <w:rFonts w:ascii="Times New Roman" w:hAnsi="Times New Roman"/>
          <w:b/>
          <w:spacing w:val="-11"/>
          <w:sz w:val="28"/>
          <w:szCs w:val="28"/>
        </w:rPr>
      </w:pPr>
      <w:r w:rsidRPr="008959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8959F5">
        <w:rPr>
          <w:rFonts w:ascii="Times New Roman" w:hAnsi="Times New Roman"/>
          <w:b/>
          <w:spacing w:val="-11"/>
          <w:sz w:val="28"/>
          <w:szCs w:val="28"/>
        </w:rPr>
        <w:t>ЗАПОРІЗЬКОЇ ОБЛАСТІ</w:t>
      </w:r>
    </w:p>
    <w:p w:rsidR="004757B6" w:rsidRPr="008959F5" w:rsidRDefault="004757B6" w:rsidP="008959F5">
      <w:pPr>
        <w:jc w:val="center"/>
        <w:rPr>
          <w:rFonts w:ascii="Times New Roman" w:hAnsi="Times New Roman"/>
          <w:b/>
          <w:spacing w:val="-11"/>
          <w:sz w:val="28"/>
          <w:szCs w:val="28"/>
        </w:rPr>
      </w:pPr>
      <w:r w:rsidRPr="008959F5">
        <w:rPr>
          <w:rFonts w:ascii="Times New Roman" w:hAnsi="Times New Roman"/>
          <w:b/>
          <w:spacing w:val="-11"/>
          <w:sz w:val="28"/>
          <w:szCs w:val="28"/>
        </w:rPr>
        <w:t>(</w:t>
      </w:r>
      <w:r w:rsidRPr="008959F5">
        <w:rPr>
          <w:rFonts w:ascii="Times New Roman" w:hAnsi="Times New Roman"/>
          <w:b/>
          <w:spacing w:val="-11"/>
          <w:sz w:val="28"/>
        </w:rPr>
        <w:t>нова редакція</w:t>
      </w:r>
      <w:r w:rsidRPr="008959F5">
        <w:rPr>
          <w:rFonts w:ascii="Times New Roman" w:hAnsi="Times New Roman"/>
          <w:b/>
          <w:spacing w:val="-11"/>
          <w:sz w:val="28"/>
          <w:szCs w:val="28"/>
        </w:rPr>
        <w:t>)</w:t>
      </w:r>
    </w:p>
    <w:p w:rsidR="004757B6" w:rsidRPr="008959F5" w:rsidRDefault="004757B6" w:rsidP="008959F5">
      <w:pPr>
        <w:jc w:val="center"/>
        <w:rPr>
          <w:rStyle w:val="11"/>
          <w:strike w:val="0"/>
          <w:spacing w:val="-11"/>
          <w:sz w:val="28"/>
          <w:szCs w:val="28"/>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val="uk-UA" w:eastAsia="uk-UA"/>
        </w:rPr>
      </w:pPr>
    </w:p>
    <w:p w:rsidR="004757B6" w:rsidRPr="008959F5" w:rsidRDefault="004757B6" w:rsidP="00A80979">
      <w:pPr>
        <w:pStyle w:val="BodyText"/>
        <w:shd w:val="clear" w:color="auto" w:fill="auto"/>
        <w:spacing w:line="240" w:lineRule="auto"/>
        <w:ind w:firstLine="0"/>
        <w:jc w:val="both"/>
        <w:rPr>
          <w:rStyle w:val="11"/>
          <w:strike/>
          <w:sz w:val="28"/>
          <w:szCs w:val="28"/>
          <w:lang w:val="uk-UA"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Pr="00BF03FE" w:rsidRDefault="004757B6" w:rsidP="00A80979">
      <w:pPr>
        <w:pStyle w:val="BodyText"/>
        <w:shd w:val="clear" w:color="auto" w:fill="auto"/>
        <w:spacing w:line="240" w:lineRule="auto"/>
        <w:ind w:firstLine="0"/>
        <w:jc w:val="both"/>
        <w:rPr>
          <w:rStyle w:val="11"/>
          <w:strike/>
          <w:sz w:val="28"/>
          <w:szCs w:val="28"/>
          <w:lang w:val="uk-UA" w:eastAsia="uk-UA"/>
        </w:rPr>
      </w:pPr>
    </w:p>
    <w:p w:rsidR="004757B6" w:rsidRDefault="004757B6" w:rsidP="00A80979">
      <w:pPr>
        <w:pStyle w:val="BodyText"/>
        <w:shd w:val="clear" w:color="auto" w:fill="auto"/>
        <w:spacing w:line="240" w:lineRule="auto"/>
        <w:ind w:firstLine="0"/>
        <w:jc w:val="both"/>
        <w:rPr>
          <w:rStyle w:val="11"/>
          <w:strike/>
          <w:sz w:val="28"/>
          <w:szCs w:val="28"/>
          <w:lang w:eastAsia="uk-UA"/>
        </w:rPr>
      </w:pPr>
    </w:p>
    <w:p w:rsidR="004757B6" w:rsidRPr="003E3CE1" w:rsidRDefault="004757B6" w:rsidP="00BF03FE">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4757B6" w:rsidRDefault="004757B6" w:rsidP="00BF03FE">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4757B6" w:rsidRPr="00BF03FE" w:rsidRDefault="004757B6" w:rsidP="00A80979">
      <w:pPr>
        <w:pStyle w:val="BodyText"/>
        <w:shd w:val="clear" w:color="auto" w:fill="auto"/>
        <w:spacing w:line="240" w:lineRule="auto"/>
        <w:ind w:firstLine="0"/>
        <w:jc w:val="both"/>
        <w:rPr>
          <w:rStyle w:val="11"/>
          <w:strike/>
          <w:sz w:val="28"/>
          <w:szCs w:val="28"/>
          <w:lang w:val="uk-UA" w:eastAsia="uk-UA"/>
        </w:rPr>
      </w:pPr>
    </w:p>
    <w:p w:rsidR="004757B6" w:rsidRPr="00A80979" w:rsidRDefault="004757B6"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4757B6" w:rsidRPr="00B60566" w:rsidRDefault="004757B6" w:rsidP="00FC7BBA">
      <w:pPr>
        <w:autoSpaceDE w:val="0"/>
        <w:autoSpaceDN w:val="0"/>
        <w:adjustRightInd w:val="0"/>
        <w:ind w:firstLine="720"/>
        <w:jc w:val="both"/>
        <w:rPr>
          <w:rFonts w:ascii="Times New Roman" w:hAnsi="Times New Roman" w:cs="Times New Roman"/>
          <w:color w:val="FF0000"/>
          <w:sz w:val="28"/>
          <w:szCs w:val="28"/>
          <w:lang w:eastAsia="ru-RU"/>
        </w:rPr>
      </w:pPr>
      <w:r w:rsidRPr="008959F5">
        <w:rPr>
          <w:rFonts w:ascii="Times New Roman" w:hAnsi="Times New Roman" w:cs="Times New Roman"/>
          <w:sz w:val="28"/>
          <w:szCs w:val="28"/>
        </w:rPr>
        <w:t xml:space="preserve">1.1. КОМУНАЛЬНИЙ ЗАКЛАД «ТОПОЛИНСЬКА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01.11.2002 № 617</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25.01.</w:t>
      </w:r>
      <w:r w:rsidRPr="003E3CE1">
        <w:rPr>
          <w:rFonts w:ascii="Times New Roman" w:hAnsi="Times New Roman" w:cs="Times New Roman"/>
          <w:color w:val="auto"/>
          <w:sz w:val="28"/>
          <w:szCs w:val="28"/>
          <w:lang w:eastAsia="ru-RU"/>
        </w:rPr>
        <w:t xml:space="preserve">2005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w:t>
      </w:r>
      <w:r w:rsidRPr="008959F5">
        <w:rPr>
          <w:rFonts w:ascii="Times New Roman" w:hAnsi="Times New Roman" w:cs="Times New Roman"/>
          <w:sz w:val="28"/>
          <w:szCs w:val="28"/>
        </w:rPr>
        <w:t>10801050001000087</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1080105000800087</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sidRPr="00322C7D">
        <w:rPr>
          <w:rFonts w:ascii="Times New Roman" w:hAnsi="Times New Roman" w:cs="Times New Roman"/>
          <w:color w:val="auto"/>
          <w:sz w:val="28"/>
          <w:szCs w:val="28"/>
          <w:lang w:eastAsia="ru-RU"/>
        </w:rPr>
        <w:t>10.04.2015  № 10801050011000087.</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757B6"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r>
        <w:rPr>
          <w:rFonts w:ascii="Times New Roman" w:hAnsi="Times New Roman" w:cs="Times New Roman"/>
          <w:sz w:val="28"/>
          <w:szCs w:val="28"/>
        </w:rPr>
        <w:t>.</w:t>
      </w:r>
      <w:r w:rsidRPr="008959F5">
        <w:rPr>
          <w:rFonts w:ascii="Times New Roman" w:hAnsi="Times New Roman" w:cs="Times New Roman"/>
          <w:sz w:val="28"/>
          <w:szCs w:val="28"/>
        </w:rPr>
        <w:t xml:space="preserve"> </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1.6. Повне найменування: </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КОМУНАЛЬНИЙ ЗАКЛАД «ТОПОЛИНСЬКА ЗАГАЛЬНООСВІТНЯ ШКОЛА І-ІІІ СТУПЕНІВ» ВАСИЛІВСЬКОЇ РАЙОННОЇ РАДИ ЗАПОРІЗЬКОЇ ОБЛАСТІ;</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КОМУНАЛЬНОЕ ЗАВЕДЕНИЕ «ТОПОЛИНСКАЯ ОБЩЕОБРАЗОВАТЕЛЬНАЯ ШКОЛА І-ІІІ СТУПЕНЕЙ» ВАСИЛЬЕВСКОГО РАЙОННОГО СОВЕТА ЗАПОРОЖСКОЙ ОБЛАСТИ.</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Скорочене найменування :</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КЗ «Тополинська ЗОШ І-ІІІ ст.»ВРР ЗО</w:t>
      </w:r>
    </w:p>
    <w:p w:rsidR="004757B6" w:rsidRPr="008959F5" w:rsidRDefault="004757B6"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КЗ «Тополинская ООШ І-ІІІ ст.» ВРС ЗО</w:t>
      </w:r>
    </w:p>
    <w:p w:rsidR="004757B6" w:rsidRDefault="004757B6" w:rsidP="00B60566">
      <w:pPr>
        <w:ind w:firstLine="720"/>
        <w:rPr>
          <w:rFonts w:ascii="Times New Roman" w:hAnsi="Times New Roman" w:cs="Times New Roman"/>
          <w:sz w:val="28"/>
          <w:szCs w:val="28"/>
        </w:rPr>
      </w:pPr>
      <w:r w:rsidRPr="00E62307">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8959F5">
        <w:rPr>
          <w:rFonts w:ascii="Times New Roman" w:hAnsi="Times New Roman" w:cs="Times New Roman"/>
          <w:sz w:val="28"/>
          <w:szCs w:val="28"/>
        </w:rPr>
        <w:t>: 71664, Запорізька область, Василівський район, с. Тополине, вул. Гагаріна, 47</w:t>
      </w:r>
      <w:r>
        <w:rPr>
          <w:rFonts w:ascii="Times New Roman" w:hAnsi="Times New Roman" w:cs="Times New Roman"/>
          <w:sz w:val="28"/>
          <w:szCs w:val="28"/>
        </w:rPr>
        <w:t>.</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4757B6" w:rsidRPr="00D5692B" w:rsidRDefault="004757B6" w:rsidP="008959F5">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757B6" w:rsidRPr="00D5692B" w:rsidRDefault="004757B6" w:rsidP="008959F5">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1.13. </w:t>
      </w:r>
      <w:r w:rsidRPr="00D5692B">
        <w:rPr>
          <w:rFonts w:ascii="Times New Roman" w:hAnsi="Times New Roman" w:cs="Times New Roman"/>
          <w:spacing w:val="-11"/>
          <w:sz w:val="28"/>
          <w:szCs w:val="28"/>
        </w:rPr>
        <w:t>Навчальний заклад має право:</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757B6" w:rsidRPr="00D5692B" w:rsidRDefault="004757B6"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4757B6" w:rsidRPr="00D5692B" w:rsidRDefault="004757B6" w:rsidP="008959F5">
      <w:pPr>
        <w:jc w:val="both"/>
        <w:rPr>
          <w:rFonts w:ascii="Times New Roman" w:hAnsi="Times New Roman" w:cs="Times New Roman"/>
          <w:spacing w:val="-11"/>
          <w:sz w:val="28"/>
          <w:szCs w:val="28"/>
        </w:rPr>
      </w:pPr>
    </w:p>
    <w:p w:rsidR="004757B6" w:rsidRPr="00215BB2" w:rsidRDefault="004757B6" w:rsidP="008959F5">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4757B6" w:rsidRPr="00215BB2" w:rsidRDefault="004757B6" w:rsidP="008959F5">
      <w:pPr>
        <w:jc w:val="both"/>
        <w:rPr>
          <w:rFonts w:ascii="Times New Roman" w:hAnsi="Times New Roman" w:cs="Times New Roman"/>
          <w:sz w:val="28"/>
          <w:szCs w:val="28"/>
        </w:rPr>
      </w:pP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4757B6" w:rsidRPr="00215BB2" w:rsidRDefault="004757B6" w:rsidP="008959F5">
      <w:pPr>
        <w:jc w:val="both"/>
        <w:rPr>
          <w:rFonts w:ascii="Times New Roman" w:hAnsi="Times New Roman" w:cs="Times New Roman"/>
          <w:sz w:val="28"/>
          <w:szCs w:val="28"/>
        </w:rPr>
      </w:pPr>
    </w:p>
    <w:p w:rsidR="004757B6" w:rsidRPr="00215BB2" w:rsidRDefault="004757B6" w:rsidP="008959F5">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4757B6" w:rsidRPr="00215BB2" w:rsidRDefault="004757B6" w:rsidP="008959F5">
      <w:pPr>
        <w:jc w:val="both"/>
        <w:rPr>
          <w:rFonts w:ascii="Times New Roman" w:hAnsi="Times New Roman" w:cs="Times New Roman"/>
          <w:sz w:val="28"/>
          <w:szCs w:val="28"/>
        </w:rPr>
      </w:pP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w:t>
      </w:r>
      <w:r>
        <w:rPr>
          <w:rFonts w:ascii="Times New Roman" w:hAnsi="Times New Roman" w:cs="Times New Roman"/>
          <w:sz w:val="28"/>
          <w:szCs w:val="28"/>
        </w:rPr>
        <w:t>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757B6"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215BB2">
        <w:rPr>
          <w:rFonts w:ascii="Times New Roman" w:hAnsi="Times New Roman" w:cs="Times New Roman"/>
          <w:sz w:val="28"/>
          <w:szCs w:val="28"/>
        </w:rPr>
        <w:t xml:space="preserve">правилами внутрішнього розпорядку та цим Статутом.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757B6" w:rsidRPr="00215BB2" w:rsidRDefault="004757B6" w:rsidP="008959F5">
      <w:pPr>
        <w:jc w:val="both"/>
        <w:rPr>
          <w:rFonts w:ascii="Times New Roman" w:hAnsi="Times New Roman" w:cs="Times New Roman"/>
          <w:sz w:val="28"/>
          <w:szCs w:val="28"/>
        </w:rPr>
      </w:pPr>
    </w:p>
    <w:p w:rsidR="004757B6" w:rsidRPr="00215BB2" w:rsidRDefault="004757B6" w:rsidP="008959F5">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4757B6" w:rsidRPr="00215BB2" w:rsidRDefault="004757B6" w:rsidP="008959F5">
      <w:pPr>
        <w:jc w:val="both"/>
        <w:rPr>
          <w:rFonts w:ascii="Times New Roman" w:hAnsi="Times New Roman" w:cs="Times New Roman"/>
          <w:sz w:val="28"/>
          <w:szCs w:val="28"/>
        </w:rPr>
      </w:pP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4757B6"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4757B6"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4757B6"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Склад комісій та зміст їх роботи визначаються радою.</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4757B6" w:rsidRPr="00215BB2"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757B6" w:rsidRPr="00215BB2" w:rsidRDefault="004757B6"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757B6" w:rsidRPr="00215BB2" w:rsidRDefault="004757B6" w:rsidP="008959F5">
      <w:pPr>
        <w:jc w:val="both"/>
        <w:rPr>
          <w:rFonts w:ascii="Times New Roman" w:hAnsi="Times New Roman" w:cs="Times New Roman"/>
          <w:sz w:val="28"/>
          <w:szCs w:val="28"/>
        </w:rPr>
      </w:pPr>
    </w:p>
    <w:p w:rsidR="004757B6" w:rsidRPr="001D561E" w:rsidRDefault="004757B6" w:rsidP="008959F5">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4757B6" w:rsidRPr="001D561E" w:rsidRDefault="004757B6" w:rsidP="008959F5">
      <w:pPr>
        <w:jc w:val="both"/>
        <w:rPr>
          <w:rFonts w:ascii="Times New Roman" w:hAnsi="Times New Roman" w:cs="Times New Roman"/>
          <w:sz w:val="28"/>
          <w:szCs w:val="28"/>
        </w:rPr>
      </w:pPr>
    </w:p>
    <w:p w:rsidR="004757B6" w:rsidRPr="001D561E" w:rsidRDefault="004757B6" w:rsidP="008959F5">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757B6" w:rsidRPr="001D561E" w:rsidRDefault="004757B6" w:rsidP="008959F5">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4757B6"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757B6" w:rsidRPr="001D561E" w:rsidRDefault="004757B6" w:rsidP="007E1A5B">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4757B6" w:rsidRPr="001D561E" w:rsidRDefault="004757B6" w:rsidP="008959F5">
      <w:pPr>
        <w:jc w:val="both"/>
        <w:rPr>
          <w:rFonts w:ascii="Times New Roman" w:hAnsi="Times New Roman" w:cs="Times New Roman"/>
          <w:sz w:val="28"/>
          <w:szCs w:val="28"/>
        </w:rPr>
      </w:pPr>
    </w:p>
    <w:p w:rsidR="004757B6" w:rsidRPr="001D561E" w:rsidRDefault="004757B6" w:rsidP="008959F5">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4757B6" w:rsidRPr="001D561E" w:rsidRDefault="004757B6" w:rsidP="008959F5">
      <w:pPr>
        <w:jc w:val="both"/>
        <w:rPr>
          <w:rFonts w:ascii="Times New Roman" w:hAnsi="Times New Roman" w:cs="Times New Roman"/>
          <w:sz w:val="28"/>
          <w:szCs w:val="28"/>
        </w:rPr>
      </w:pPr>
    </w:p>
    <w:p w:rsidR="004757B6" w:rsidRPr="001D561E" w:rsidRDefault="004757B6" w:rsidP="008959F5">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757B6" w:rsidRPr="001D561E" w:rsidRDefault="004757B6" w:rsidP="008959F5">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757B6" w:rsidRPr="001D561E" w:rsidRDefault="004757B6" w:rsidP="008959F5">
      <w:pPr>
        <w:jc w:val="both"/>
        <w:rPr>
          <w:rFonts w:ascii="Times New Roman" w:hAnsi="Times New Roman" w:cs="Times New Roman"/>
          <w:sz w:val="28"/>
          <w:szCs w:val="28"/>
        </w:rPr>
      </w:pPr>
    </w:p>
    <w:p w:rsidR="004757B6" w:rsidRPr="001D561E" w:rsidRDefault="004757B6" w:rsidP="008959F5">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4757B6" w:rsidRPr="001D561E" w:rsidRDefault="004757B6" w:rsidP="008959F5">
      <w:pPr>
        <w:jc w:val="both"/>
        <w:rPr>
          <w:rFonts w:ascii="Times New Roman" w:hAnsi="Times New Roman" w:cs="Times New Roman"/>
          <w:sz w:val="28"/>
          <w:szCs w:val="28"/>
        </w:rPr>
      </w:pPr>
    </w:p>
    <w:p w:rsidR="004757B6" w:rsidRPr="001D561E" w:rsidRDefault="004757B6"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4757B6" w:rsidRPr="001D561E" w:rsidRDefault="004757B6"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757B6" w:rsidRPr="001D561E" w:rsidRDefault="004757B6" w:rsidP="008959F5">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757B6" w:rsidRPr="001D561E" w:rsidRDefault="004757B6" w:rsidP="008959F5">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4757B6" w:rsidRPr="001D561E" w:rsidRDefault="004757B6" w:rsidP="008959F5">
      <w:pPr>
        <w:jc w:val="both"/>
        <w:rPr>
          <w:rFonts w:ascii="Times New Roman" w:hAnsi="Times New Roman" w:cs="Times New Roman"/>
          <w:sz w:val="28"/>
          <w:szCs w:val="28"/>
        </w:rPr>
      </w:pPr>
    </w:p>
    <w:p w:rsidR="004757B6" w:rsidRPr="001D561E" w:rsidRDefault="004757B6" w:rsidP="008959F5">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4757B6" w:rsidRPr="001D561E" w:rsidRDefault="004757B6" w:rsidP="008959F5">
      <w:pPr>
        <w:jc w:val="both"/>
        <w:rPr>
          <w:rFonts w:ascii="Times New Roman" w:hAnsi="Times New Roman" w:cs="Times New Roman"/>
          <w:sz w:val="28"/>
          <w:szCs w:val="28"/>
        </w:rPr>
      </w:pP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757B6" w:rsidRPr="001D561E" w:rsidRDefault="004757B6"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757B6" w:rsidRPr="001D561E"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757B6" w:rsidRPr="001D561E"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4757B6" w:rsidRPr="001D561E"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757B6" w:rsidRPr="001D561E"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4757B6" w:rsidRPr="001D561E" w:rsidRDefault="004757B6"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4757B6" w:rsidRDefault="004757B6" w:rsidP="008959F5">
      <w:pPr>
        <w:jc w:val="both"/>
        <w:rPr>
          <w:rFonts w:ascii="Times New Roman" w:hAnsi="Times New Roman" w:cs="Times New Roman"/>
          <w:sz w:val="28"/>
          <w:szCs w:val="28"/>
        </w:rPr>
      </w:pPr>
    </w:p>
    <w:p w:rsidR="004757B6" w:rsidRPr="00EC444B" w:rsidRDefault="004757B6" w:rsidP="008959F5">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4757B6" w:rsidRPr="00EC444B" w:rsidRDefault="004757B6" w:rsidP="008959F5">
      <w:pPr>
        <w:pStyle w:val="NormalWeb"/>
        <w:spacing w:after="0"/>
        <w:ind w:firstLine="798"/>
        <w:jc w:val="both"/>
        <w:rPr>
          <w:sz w:val="28"/>
          <w:szCs w:val="28"/>
          <w:lang w:val="uk-UA"/>
        </w:rPr>
      </w:pPr>
    </w:p>
    <w:p w:rsidR="004757B6" w:rsidRPr="00EC444B" w:rsidRDefault="004757B6" w:rsidP="008959F5">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757B6" w:rsidRPr="00D5692B" w:rsidRDefault="004757B6" w:rsidP="008959F5">
      <w:pPr>
        <w:jc w:val="both"/>
      </w:pPr>
    </w:p>
    <w:p w:rsidR="004757B6" w:rsidRPr="008959F5" w:rsidRDefault="004757B6" w:rsidP="008959F5">
      <w:pPr>
        <w:ind w:firstLine="724"/>
        <w:jc w:val="both"/>
        <w:rPr>
          <w:rFonts w:ascii="Times New Roman" w:hAnsi="Times New Roman" w:cs="Times New Roman"/>
          <w:sz w:val="28"/>
          <w:szCs w:val="28"/>
        </w:rPr>
      </w:pPr>
    </w:p>
    <w:sectPr w:rsidR="004757B6" w:rsidRPr="008959F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04E68"/>
    <w:rsid w:val="00117DA3"/>
    <w:rsid w:val="001222D2"/>
    <w:rsid w:val="00156E5C"/>
    <w:rsid w:val="00180C9B"/>
    <w:rsid w:val="001B4F24"/>
    <w:rsid w:val="001D561E"/>
    <w:rsid w:val="001D73D1"/>
    <w:rsid w:val="001E4EB0"/>
    <w:rsid w:val="001E6F25"/>
    <w:rsid w:val="001E796C"/>
    <w:rsid w:val="002057DD"/>
    <w:rsid w:val="00215BB2"/>
    <w:rsid w:val="00217376"/>
    <w:rsid w:val="0023297D"/>
    <w:rsid w:val="00274DC8"/>
    <w:rsid w:val="00281B5F"/>
    <w:rsid w:val="00284B37"/>
    <w:rsid w:val="002A14A2"/>
    <w:rsid w:val="002C186E"/>
    <w:rsid w:val="002E3A17"/>
    <w:rsid w:val="002F6997"/>
    <w:rsid w:val="00313D99"/>
    <w:rsid w:val="00322C7D"/>
    <w:rsid w:val="003465BA"/>
    <w:rsid w:val="003B3163"/>
    <w:rsid w:val="003E3CE1"/>
    <w:rsid w:val="003F7CB8"/>
    <w:rsid w:val="00441F3C"/>
    <w:rsid w:val="00443327"/>
    <w:rsid w:val="004679E2"/>
    <w:rsid w:val="004747B2"/>
    <w:rsid w:val="004757B6"/>
    <w:rsid w:val="00492B17"/>
    <w:rsid w:val="004A16E8"/>
    <w:rsid w:val="004A28E6"/>
    <w:rsid w:val="004B1E02"/>
    <w:rsid w:val="004C1078"/>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30ED7"/>
    <w:rsid w:val="007334C7"/>
    <w:rsid w:val="0075575A"/>
    <w:rsid w:val="0077459C"/>
    <w:rsid w:val="007A4515"/>
    <w:rsid w:val="007B1DCA"/>
    <w:rsid w:val="007E1A5B"/>
    <w:rsid w:val="007F06A6"/>
    <w:rsid w:val="00827591"/>
    <w:rsid w:val="00845884"/>
    <w:rsid w:val="008508BE"/>
    <w:rsid w:val="008541FD"/>
    <w:rsid w:val="00861BDD"/>
    <w:rsid w:val="00863129"/>
    <w:rsid w:val="008922D1"/>
    <w:rsid w:val="008959F5"/>
    <w:rsid w:val="00897EEB"/>
    <w:rsid w:val="008B0CEB"/>
    <w:rsid w:val="008D2046"/>
    <w:rsid w:val="008E2709"/>
    <w:rsid w:val="008F3586"/>
    <w:rsid w:val="008F405B"/>
    <w:rsid w:val="008F7C49"/>
    <w:rsid w:val="009040B6"/>
    <w:rsid w:val="009173E5"/>
    <w:rsid w:val="00936A30"/>
    <w:rsid w:val="009512F9"/>
    <w:rsid w:val="0096043B"/>
    <w:rsid w:val="009709BC"/>
    <w:rsid w:val="009D6A6E"/>
    <w:rsid w:val="009E0B6C"/>
    <w:rsid w:val="009E1B23"/>
    <w:rsid w:val="009E3321"/>
    <w:rsid w:val="009E7E02"/>
    <w:rsid w:val="00A0116B"/>
    <w:rsid w:val="00A210CC"/>
    <w:rsid w:val="00A27CC8"/>
    <w:rsid w:val="00A4194A"/>
    <w:rsid w:val="00A429A5"/>
    <w:rsid w:val="00A54FDB"/>
    <w:rsid w:val="00A60DA5"/>
    <w:rsid w:val="00A70B81"/>
    <w:rsid w:val="00A71DE0"/>
    <w:rsid w:val="00A80979"/>
    <w:rsid w:val="00A840F1"/>
    <w:rsid w:val="00A92F7A"/>
    <w:rsid w:val="00AA3507"/>
    <w:rsid w:val="00AB1D5B"/>
    <w:rsid w:val="00AB3509"/>
    <w:rsid w:val="00AC36D4"/>
    <w:rsid w:val="00AE2E0A"/>
    <w:rsid w:val="00AE36D9"/>
    <w:rsid w:val="00AF5538"/>
    <w:rsid w:val="00B307D9"/>
    <w:rsid w:val="00B32171"/>
    <w:rsid w:val="00B60566"/>
    <w:rsid w:val="00B62AA3"/>
    <w:rsid w:val="00B62B64"/>
    <w:rsid w:val="00B84471"/>
    <w:rsid w:val="00BA4A1F"/>
    <w:rsid w:val="00BA69FA"/>
    <w:rsid w:val="00BB3D1E"/>
    <w:rsid w:val="00BE49F9"/>
    <w:rsid w:val="00BF03FE"/>
    <w:rsid w:val="00C01E99"/>
    <w:rsid w:val="00C34CDB"/>
    <w:rsid w:val="00C473A2"/>
    <w:rsid w:val="00C90F0F"/>
    <w:rsid w:val="00CC0486"/>
    <w:rsid w:val="00D1760A"/>
    <w:rsid w:val="00D17CFF"/>
    <w:rsid w:val="00D249DB"/>
    <w:rsid w:val="00D55D5C"/>
    <w:rsid w:val="00D5692B"/>
    <w:rsid w:val="00DA57B1"/>
    <w:rsid w:val="00DA6987"/>
    <w:rsid w:val="00DA6BAC"/>
    <w:rsid w:val="00DC2551"/>
    <w:rsid w:val="00DE435C"/>
    <w:rsid w:val="00DF4B64"/>
    <w:rsid w:val="00E201BA"/>
    <w:rsid w:val="00E44052"/>
    <w:rsid w:val="00E44D1F"/>
    <w:rsid w:val="00E47B27"/>
    <w:rsid w:val="00E54709"/>
    <w:rsid w:val="00E62307"/>
    <w:rsid w:val="00E624C8"/>
    <w:rsid w:val="00E7422B"/>
    <w:rsid w:val="00E87ADC"/>
    <w:rsid w:val="00EC1A21"/>
    <w:rsid w:val="00EC444B"/>
    <w:rsid w:val="00F17CC7"/>
    <w:rsid w:val="00F22E4B"/>
    <w:rsid w:val="00F2367C"/>
    <w:rsid w:val="00F47075"/>
    <w:rsid w:val="00F67EDD"/>
    <w:rsid w:val="00F711B0"/>
    <w:rsid w:val="00F74A54"/>
    <w:rsid w:val="00FA4576"/>
    <w:rsid w:val="00FB053D"/>
    <w:rsid w:val="00FC7BBA"/>
    <w:rsid w:val="00FE2F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AB1D5B"/>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680616105">
      <w:marLeft w:val="0"/>
      <w:marRight w:val="0"/>
      <w:marTop w:val="0"/>
      <w:marBottom w:val="0"/>
      <w:divBdr>
        <w:top w:val="none" w:sz="0" w:space="0" w:color="auto"/>
        <w:left w:val="none" w:sz="0" w:space="0" w:color="auto"/>
        <w:bottom w:val="none" w:sz="0" w:space="0" w:color="auto"/>
        <w:right w:val="none" w:sz="0" w:space="0" w:color="auto"/>
      </w:divBdr>
    </w:div>
    <w:div w:id="1680616106">
      <w:marLeft w:val="0"/>
      <w:marRight w:val="0"/>
      <w:marTop w:val="0"/>
      <w:marBottom w:val="0"/>
      <w:divBdr>
        <w:top w:val="none" w:sz="0" w:space="0" w:color="auto"/>
        <w:left w:val="none" w:sz="0" w:space="0" w:color="auto"/>
        <w:bottom w:val="none" w:sz="0" w:space="0" w:color="auto"/>
        <w:right w:val="none" w:sz="0" w:space="0" w:color="auto"/>
      </w:divBdr>
    </w:div>
    <w:div w:id="16806161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18</Pages>
  <Words>6527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9</cp:revision>
  <cp:lastPrinted>2016-06-30T08:36:00Z</cp:lastPrinted>
  <dcterms:created xsi:type="dcterms:W3CDTF">2013-09-24T12:29:00Z</dcterms:created>
  <dcterms:modified xsi:type="dcterms:W3CDTF">2016-06-30T08:36:00Z</dcterms:modified>
</cp:coreProperties>
</file>